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161 Disco-Slow Ювенали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Міщенко Альона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Марія Chirva (Київ)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#122 Марія Коссе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